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98795652" name="019d717b-0d5e-7954-8bfe-a0df4588e20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9722493" name="019d717b-0d5e-7954-8bfe-a0df4588e20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48380952" name="019d717b-1ebd-75e4-8bf8-5af962afe41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8411248" name="019d717b-1ebd-75e4-8bf8-5af962afe41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EFH.Rebenweg 17 Rebenweg 17, 5647 Oberrüti</w:t>
          </w:r>
        </w:p>
        <w:p>
          <w:pPr>
            <w:spacing w:before="0" w:after="0"/>
          </w:pPr>
          <w:r>
            <w:t>DN 845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